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44276999" name="019e06d7-6c45-7820-9da6-aef399bcf4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8948210" name="019e06d7-6c45-7820-9da6-aef399bcf4c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5387471" name="019e06de-23c2-7e4d-8308-e6f2875add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8946792" name="019e06de-23c2-7e4d-8308-e6f2875add16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/ Küche / Treppenhaus </w:t>
            </w:r>
          </w:p>
          <w:p>
            <w:pPr>
              <w:spacing w:before="0" w:after="0" w:line="240" w:lineRule="auto"/>
            </w:pPr>
            <w:r>
              <w:t>EG / UG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1386810" name="019e06fa-c2a8-70d0-b61c-9819b20060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7798434" name="019e06fa-c2a8-70d0-b61c-9819b20060e6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Chemineé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62112363" name="019e06f6-c98f-76af-8fe8-91604a6d78e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5640956" name="019e06f6-c98f-76af-8fe8-91604a6d78e0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49530843" name="019e06fc-b988-72fb-87c4-8c7a8222e25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6747049" name="019e06fc-b988-72fb-87c4-8c7a8222e25a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02386900" name="019e0719-9423-7545-b802-ee094544e95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0646387" name="019e0719-9423-7545-b802-ee094544e954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89175405" name="019e06d5-fc11-7ea6-8f43-0fa66f8e969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7995400" name="019e06d5-fc11-7ea6-8f43-0fa66f8e969a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/ Küche / Treppenhaus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08148674" name="019e06e8-eeba-7d7e-a257-ac965c56a97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2299181" name="019e06e8-eeba-7d7e-a257-ac965c56a972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34082419" name="019e0718-e2b9-7d12-869e-c694d99ebe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5536307" name="019e0718-e2b9-7d12-869e-c694d99ebebe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69625066" name="019e0682-1e06-7e57-98c1-2d9e9e3c4f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3080114" name="019e0682-1e06-7e57-98c1-2d9e9e3c4f56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Büro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11223855" name="019e068b-5856-71ff-be75-8d277a407e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8692652" name="019e068b-5856-71ff-be75-8d277a407eb6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65513740" name="019e06d7-e85d-7159-9be4-17e0ee041ea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547811" name="019e06d7-e85d-7159-9be4-17e0ee041eab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OG /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22183045" name="019e06e0-40e1-7d3f-964e-9c4a6c1250f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5904829" name="019e06e0-40e1-7d3f-964e-9c4a6c1250fb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57562794" name="019e06f4-1489-722b-99f8-1825dbcc53a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3580994" name="019e06f4-1489-722b-99f8-1825dbcc53a5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98058751" name="019e0702-7ef4-7dd4-b627-18f607fe0a1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347282" name="019e0702-7ef4-7dd4-b627-18f607fe0a17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86478291" name="019e071a-f83f-7469-80f9-871b242d0f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340378" name="019e071a-f83f-7469-80f9-871b242d0f47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30259946" name="019e0728-c72f-70b5-b842-d3dcca97ff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0641648" name="019e0728-c72f-70b5-b842-d3dcca97ff80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61734173" name="019e0730-0183-7b09-9cc3-6e44789ffd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208781" name="019e0730-0183-7b09-9cc3-6e44789ffde9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58597021" name="019e0706-5fe2-794f-9374-7333f9080c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1341270" name="019e0706-5fe2-794f-9374-7333f9080c1b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11271600" name="019e071c-8908-7e60-b276-f8d84ce455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5357688" name="019e071c-8908-7e60-b276-f8d84ce455f9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15250649" name="019e0729-fd7b-79ee-ba36-1b065aaea0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4231983" name="019e0729-fd7b-79ee-ba36-1b065aaea0d0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gesamtes OG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5903871" name="019e067e-f654-775e-a627-42b747b33ed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0403141" name="019e067e-f654-775e-a627-42b747b33ed1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44539212" name="019e0727-b590-7f00-88a9-7bd14d24064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7561840" name="019e0727-b590-7f00-88a9-7bd14d24064c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Chemineé</w:t>
            </w:r>
          </w:p>
        </w:tc>
        <w:tc>
          <w:p>
            <w:pPr>
              <w:spacing w:before="0" w:after="0" w:line="240" w:lineRule="auto"/>
            </w:pPr>
            <w:r>
              <w:t>Chemineé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91199890" name="019e06fc-1e43-7e8f-abc8-905dbcb4c8e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1674124" name="019e06fc-1e43-7e8f-abc8-905dbcb4c8ef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Tankraum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Tank </w:t>
            </w:r>
          </w:p>
        </w:tc>
        <w:tc>
          <w:p>
            <w:pPr>
              <w:spacing w:before="0" w:after="0" w:line="240" w:lineRule="auto"/>
            </w:pPr>
            <w:r>
              <w:t>Tank </w:t>
            </w:r>
          </w:p>
        </w:tc>
        <w:tc>
          <w:p>
            <w:pPr>
              <w:spacing w:before="0" w:after="0" w:line="240" w:lineRule="auto"/>
            </w:pPr>
            <w:r>
              <w:t>Flachdichtung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53938480" name="019e0724-770f-7cf8-92e4-24c5b762c01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572244" name="019e0724-770f-7cf8-92e4-24c5b762c01e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 / DG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358207" name="019e072a-d693-7733-a518-d22c114c85e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1074982" name="019e072a-d693-7733-a518-d22c114c85e3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Elektrotableau</w:t>
            </w:r>
          </w:p>
        </w:tc>
        <w:tc>
          <w:p>
            <w:pPr>
              <w:spacing w:before="0" w:after="0" w:line="240" w:lineRule="auto"/>
            </w:pPr>
            <w:r>
              <w:t>Elekteotableau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90424592" name="019e0735-2626-7103-ad63-552dccb75ca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0370290" name="019e0735-2626-7103-ad63-552dccb75cab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1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Zopfstrasse 2, 8855 Wangen</w:t>
          </w:r>
        </w:p>
        <w:p>
          <w:pPr>
            <w:spacing w:before="0" w:after="0"/>
          </w:pPr>
          <w:r>
            <w:t>894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footer.xml" Type="http://schemas.openxmlformats.org/officeDocument/2006/relationships/footer" Id="rId31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